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20"/>
        <w:gridCol w:w="7384"/>
      </w:tblGrid>
      <w:tr w:rsidR="004569C5" w14:paraId="6E26E62B" w14:textId="77777777" w:rsidTr="1BF4DCF9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14FCA1F0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09423F">
              <w:rPr>
                <w:b/>
                <w:bCs/>
                <w:sz w:val="40"/>
                <w:szCs w:val="40"/>
              </w:rPr>
              <w:t>7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1BF4DCF9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20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84" w:type="dxa"/>
          </w:tcPr>
          <w:p w14:paraId="0392EE3F" w14:textId="31E8BD75" w:rsidR="004569C5" w:rsidRPr="008C6AE6" w:rsidRDefault="48D36042" w:rsidP="1BF4DCF9">
            <w:pPr>
              <w:rPr>
                <w:noProof/>
              </w:rPr>
            </w:pPr>
            <w:r>
              <w:t>H</w:t>
            </w:r>
            <w:r w:rsidR="0009423F">
              <w:t>ekwerken</w:t>
            </w:r>
          </w:p>
        </w:tc>
      </w:tr>
      <w:tr w:rsidR="004569C5" w:rsidRPr="008C6AE6" w14:paraId="7621FFF0" w14:textId="77777777" w:rsidTr="1BF4DCF9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20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84" w:type="dxa"/>
          </w:tcPr>
          <w:p w14:paraId="7C522352" w14:textId="3130AA21" w:rsidR="004569C5" w:rsidRPr="008C6AE6" w:rsidRDefault="1E357A77" w:rsidP="00FC6266">
            <w:r>
              <w:t>AI2026-0069</w:t>
            </w:r>
          </w:p>
        </w:tc>
      </w:tr>
      <w:tr w:rsidR="004569C5" w:rsidRPr="008C6AE6" w14:paraId="440442FE" w14:textId="77777777" w:rsidTr="1BF4DCF9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20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84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proofErr w:type="gramStart"/>
            <w:r w:rsidRPr="00643181">
              <w:rPr>
                <w:highlight w:val="yellow"/>
              </w:rPr>
              <w:t>invullen</w:t>
            </w:r>
            <w:proofErr w:type="gramEnd"/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000000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000000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000000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000000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000000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000000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proofErr w:type="gramStart"/>
            <w:r w:rsidR="009D64AB" w:rsidRPr="008C6AE6">
              <w:t>geen</w:t>
            </w:r>
            <w:proofErr w:type="gramEnd"/>
            <w:r w:rsidR="009D64AB" w:rsidRPr="008C6AE6">
              <w:t xml:space="preserve">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000000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000000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</w:t>
      </w:r>
      <w:proofErr w:type="gramStart"/>
      <w:r w:rsidR="00E20DD9" w:rsidRPr="001614F2">
        <w:rPr>
          <w:i/>
        </w:rPr>
        <w:t>aankruisen</w:t>
      </w:r>
      <w:proofErr w:type="gramEnd"/>
      <w:r w:rsidR="00E20DD9" w:rsidRPr="001614F2">
        <w:rPr>
          <w:i/>
        </w:rPr>
        <w:t xml:space="preserve">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5743ED13" w:rsidR="00E20DD9" w:rsidRDefault="00E20DD9" w:rsidP="00E20DD9">
      <w:r>
        <w:t>Behorende bij de inschrijving AI</w:t>
      </w:r>
      <w:r w:rsidR="0033D0EE">
        <w:t>2026-0069</w:t>
      </w:r>
      <w:r>
        <w:t xml:space="preserve"> 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te</w:t>
      </w:r>
      <w:proofErr w:type="gramEnd"/>
      <w:r w:rsidRPr="00B73F27">
        <w:rPr>
          <w:rFonts w:cs="WorkSans-Regular"/>
          <w:color w:val="000000" w:themeColor="text1"/>
        </w:rPr>
        <w:t xml:space="preserve">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door</w:t>
      </w:r>
      <w:proofErr w:type="gramEnd"/>
      <w:r w:rsidRPr="00B73F27">
        <w:rPr>
          <w:rFonts w:cs="WorkSans-Regular"/>
          <w:color w:val="000000" w:themeColor="text1"/>
        </w:rPr>
        <w:t xml:space="preserve"> ________________________________________</w:t>
      </w:r>
      <w:proofErr w:type="gramStart"/>
      <w:r w:rsidRPr="00B73F27">
        <w:rPr>
          <w:rFonts w:cs="WorkSans-Regular"/>
          <w:color w:val="000000" w:themeColor="text1"/>
        </w:rPr>
        <w:t>_</w:t>
      </w:r>
      <w:r w:rsidRPr="00B73F27">
        <w:rPr>
          <w:rFonts w:cs="WorkSans-Italic"/>
          <w:i/>
          <w:iCs/>
          <w:color w:val="000000" w:themeColor="text1"/>
        </w:rPr>
        <w:t>(</w:t>
      </w:r>
      <w:proofErr w:type="gramEnd"/>
      <w:r w:rsidRPr="00B73F27">
        <w:rPr>
          <w:rFonts w:cs="WorkSans-Italic"/>
          <w:i/>
          <w:iCs/>
          <w:color w:val="000000" w:themeColor="text1"/>
        </w:rPr>
        <w:t>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als</w:t>
      </w:r>
      <w:proofErr w:type="gramEnd"/>
      <w:r w:rsidRPr="00B73F27">
        <w:rPr>
          <w:rFonts w:cs="WorkSans-Regular"/>
          <w:color w:val="000000" w:themeColor="text1"/>
        </w:rPr>
        <w:t xml:space="preserve"> bestuurder van _____________________________</w:t>
      </w:r>
      <w:proofErr w:type="gramStart"/>
      <w:r w:rsidRPr="00B73F27">
        <w:rPr>
          <w:rFonts w:cs="WorkSans-Regular"/>
          <w:color w:val="000000" w:themeColor="text1"/>
        </w:rPr>
        <w:t>_</w:t>
      </w:r>
      <w:r w:rsidRPr="00B73F27">
        <w:rPr>
          <w:rFonts w:cs="WorkSans-Italic"/>
          <w:i/>
          <w:iCs/>
          <w:color w:val="000000" w:themeColor="text1"/>
        </w:rPr>
        <w:t>(</w:t>
      </w:r>
      <w:proofErr w:type="gramEnd"/>
      <w:r w:rsidRPr="00B73F27">
        <w:rPr>
          <w:rFonts w:cs="WorkSans-Italic"/>
          <w:i/>
          <w:iCs/>
          <w:color w:val="000000" w:themeColor="text1"/>
        </w:rPr>
        <w:t>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die</w:t>
      </w:r>
      <w:proofErr w:type="gramEnd"/>
      <w:r w:rsidRPr="00B73F27">
        <w:rPr>
          <w:rFonts w:cs="WorkSans-Regular"/>
          <w:color w:val="000000" w:themeColor="text1"/>
        </w:rPr>
        <w:t xml:space="preserve"> _________________________________________</w:t>
      </w:r>
      <w:proofErr w:type="gramStart"/>
      <w:r w:rsidRPr="00B73F27">
        <w:rPr>
          <w:rFonts w:cs="WorkSans-Regular"/>
          <w:color w:val="000000" w:themeColor="text1"/>
        </w:rPr>
        <w:t>_</w:t>
      </w:r>
      <w:r w:rsidRPr="00B73F27">
        <w:rPr>
          <w:rFonts w:cs="WorkSans-Italic"/>
          <w:i/>
          <w:iCs/>
          <w:color w:val="000000" w:themeColor="text1"/>
        </w:rPr>
        <w:t>(</w:t>
      </w:r>
      <w:proofErr w:type="gramEnd"/>
      <w:r w:rsidRPr="00B73F27">
        <w:rPr>
          <w:rFonts w:cs="WorkSans-Italic"/>
          <w:i/>
          <w:iCs/>
          <w:color w:val="000000" w:themeColor="text1"/>
        </w:rPr>
        <w:t>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ter</w:t>
      </w:r>
      <w:proofErr w:type="gramEnd"/>
      <w:r w:rsidRPr="00B73F27">
        <w:rPr>
          <w:rFonts w:cs="WorkSans-Regular"/>
          <w:color w:val="000000" w:themeColor="text1"/>
        </w:rPr>
        <w:t xml:space="preserve">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1"/>
      <w:footerReference w:type="default" r:id="rId12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79E2A" w14:textId="77777777" w:rsidR="001506A4" w:rsidRDefault="001506A4" w:rsidP="004569C5">
      <w:pPr>
        <w:spacing w:line="240" w:lineRule="auto"/>
      </w:pPr>
      <w:r>
        <w:separator/>
      </w:r>
    </w:p>
  </w:endnote>
  <w:endnote w:type="continuationSeparator" w:id="0">
    <w:p w14:paraId="31FAB7B3" w14:textId="77777777" w:rsidR="001506A4" w:rsidRDefault="001506A4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1BF4DCF9" w14:paraId="6669D96E" w14:textId="77777777" w:rsidTr="1BF4DCF9">
      <w:trPr>
        <w:trHeight w:val="300"/>
      </w:trPr>
      <w:tc>
        <w:tcPr>
          <w:tcW w:w="2830" w:type="dxa"/>
        </w:tcPr>
        <w:p w14:paraId="05F71E6F" w14:textId="67345370" w:rsidR="1BF4DCF9" w:rsidRDefault="1BF4DCF9" w:rsidP="1BF4DCF9">
          <w:pPr>
            <w:pStyle w:val="Koptekst"/>
            <w:ind w:left="-115"/>
          </w:pPr>
        </w:p>
      </w:tc>
      <w:tc>
        <w:tcPr>
          <w:tcW w:w="2830" w:type="dxa"/>
        </w:tcPr>
        <w:p w14:paraId="1D6A862E" w14:textId="134F8DD7" w:rsidR="1BF4DCF9" w:rsidRDefault="1BF4DCF9" w:rsidP="1BF4DCF9">
          <w:pPr>
            <w:pStyle w:val="Koptekst"/>
            <w:jc w:val="center"/>
          </w:pPr>
        </w:p>
      </w:tc>
      <w:tc>
        <w:tcPr>
          <w:tcW w:w="2830" w:type="dxa"/>
        </w:tcPr>
        <w:p w14:paraId="794B69C3" w14:textId="5D2E3769" w:rsidR="1BF4DCF9" w:rsidRDefault="1BF4DCF9" w:rsidP="1BF4DCF9">
          <w:pPr>
            <w:pStyle w:val="Koptekst"/>
            <w:ind w:right="-115"/>
            <w:jc w:val="right"/>
          </w:pPr>
        </w:p>
      </w:tc>
    </w:tr>
  </w:tbl>
  <w:p w14:paraId="7B9E9B04" w14:textId="177DBB0E" w:rsidR="1BF4DCF9" w:rsidRDefault="1BF4DCF9" w:rsidP="1BF4DCF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36A5" w14:textId="77777777" w:rsidR="001506A4" w:rsidRDefault="001506A4" w:rsidP="004569C5">
      <w:pPr>
        <w:spacing w:line="240" w:lineRule="auto"/>
      </w:pPr>
      <w:r>
        <w:separator/>
      </w:r>
    </w:p>
  </w:footnote>
  <w:footnote w:type="continuationSeparator" w:id="0">
    <w:p w14:paraId="5DF2D278" w14:textId="77777777" w:rsidR="001506A4" w:rsidRDefault="001506A4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1BF4DCF9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0D754470" w:rsidR="00FE4E42" w:rsidRPr="00220940" w:rsidRDefault="1BF4DCF9" w:rsidP="1BF4DCF9">
          <w:pPr>
            <w:pStyle w:val="Koptekst"/>
            <w:rPr>
              <w:sz w:val="18"/>
              <w:szCs w:val="18"/>
            </w:rPr>
          </w:pPr>
          <w:r w:rsidRPr="1BF4DCF9">
            <w:rPr>
              <w:sz w:val="18"/>
              <w:szCs w:val="18"/>
            </w:rPr>
            <w:t>AI 202</w:t>
          </w:r>
          <w:r w:rsidR="00ED290B">
            <w:rPr>
              <w:sz w:val="18"/>
              <w:szCs w:val="18"/>
            </w:rPr>
            <w:t>6</w:t>
          </w:r>
          <w:r w:rsidRPr="1BF4DCF9">
            <w:rPr>
              <w:sz w:val="18"/>
              <w:szCs w:val="18"/>
            </w:rPr>
            <w:t>-0069 Hekwerken</w:t>
          </w:r>
        </w:p>
        <w:p w14:paraId="58CFDBAA" w14:textId="30977DE2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Bijlage</w:t>
          </w:r>
          <w:r w:rsidR="0009423F">
            <w:rPr>
              <w:sz w:val="18"/>
              <w:szCs w:val="18"/>
            </w:rPr>
            <w:t xml:space="preserve"> 7 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117DE"/>
    <w:rsid w:val="0009423F"/>
    <w:rsid w:val="000B46D8"/>
    <w:rsid w:val="001506A4"/>
    <w:rsid w:val="00177A29"/>
    <w:rsid w:val="001A2232"/>
    <w:rsid w:val="001B35A9"/>
    <w:rsid w:val="00242716"/>
    <w:rsid w:val="00260E91"/>
    <w:rsid w:val="002B5524"/>
    <w:rsid w:val="00305163"/>
    <w:rsid w:val="0033D0EE"/>
    <w:rsid w:val="00387F80"/>
    <w:rsid w:val="003B3222"/>
    <w:rsid w:val="003B6BE1"/>
    <w:rsid w:val="00424DED"/>
    <w:rsid w:val="004569C5"/>
    <w:rsid w:val="00482A4F"/>
    <w:rsid w:val="00485D43"/>
    <w:rsid w:val="004E7F9B"/>
    <w:rsid w:val="00527398"/>
    <w:rsid w:val="005357F9"/>
    <w:rsid w:val="00537CF3"/>
    <w:rsid w:val="005749BA"/>
    <w:rsid w:val="00632123"/>
    <w:rsid w:val="00660545"/>
    <w:rsid w:val="006D10C6"/>
    <w:rsid w:val="007373CB"/>
    <w:rsid w:val="00754A34"/>
    <w:rsid w:val="00762F7E"/>
    <w:rsid w:val="007E1977"/>
    <w:rsid w:val="008104C5"/>
    <w:rsid w:val="008402D9"/>
    <w:rsid w:val="00864A67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D0C39"/>
    <w:rsid w:val="00C568BA"/>
    <w:rsid w:val="00C85A1B"/>
    <w:rsid w:val="00CA1BAC"/>
    <w:rsid w:val="00CB5431"/>
    <w:rsid w:val="00CE174B"/>
    <w:rsid w:val="00D30619"/>
    <w:rsid w:val="00DB74E1"/>
    <w:rsid w:val="00E20DD9"/>
    <w:rsid w:val="00EB1492"/>
    <w:rsid w:val="00ED290B"/>
    <w:rsid w:val="00EF3194"/>
    <w:rsid w:val="00F12F0D"/>
    <w:rsid w:val="00F42A15"/>
    <w:rsid w:val="00FE2507"/>
    <w:rsid w:val="00FE4E42"/>
    <w:rsid w:val="1BF4DCF9"/>
    <w:rsid w:val="1E357A77"/>
    <w:rsid w:val="2BFD7CB7"/>
    <w:rsid w:val="48D3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D601C8C923667408E5A43346A18D306" ma:contentTypeVersion="5" ma:contentTypeDescription="Aan dit standaarddocument kleven alle metagegevens die mogelijk van belang zijn op documentniveau, bijvoorbeeld om bepaalde processen uit te kunnen voeren." ma:contentTypeScope="" ma:versionID="6555fe79122cd47a655f22fb1404498a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c43be901a6cf754a99d63fc62f40d4d7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15bb477-220d-4a00-b175-230fc6e5036c}" ma:internalName="TaxCatchAll" ma:showField="CatchAllData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515bb477-220d-4a00-b175-230fc6e5036c}" ma:internalName="TaxCatchAllLabel" ma:readOnly="true" ma:showField="CatchAllDataLabel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8F78E-A4A6-4E60-A133-A390FE4B3D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749D86-6E1C-48A6-AE83-262BE2FCF825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09A444-8DCF-4D48-BB45-F48D3B33B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1133</Characters>
  <Application>Microsoft Office Word</Application>
  <DocSecurity>0</DocSecurity>
  <Lines>9</Lines>
  <Paragraphs>2</Paragraphs>
  <ScaleCrop>false</ScaleCrop>
  <Company>Gemeente Amsterdam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Demir, Sadettin</cp:lastModifiedBy>
  <cp:revision>7</cp:revision>
  <cp:lastPrinted>2026-05-11T13:40:00Z</cp:lastPrinted>
  <dcterms:created xsi:type="dcterms:W3CDTF">2025-04-22T13:13:00Z</dcterms:created>
  <dcterms:modified xsi:type="dcterms:W3CDTF">2026-05-11T13:40:00Z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0x0101006EE0887428AA3340B2884DF1130CF73B004D601C8C923667408E5A43346A18D306</vt:lpwstr>
  </property>
  <property fmtid="{D5CDD505-2E9C-101B-9397-08002B2CF9AE}" pid="3" name="Kwaliteitsstatus">
    <vt:lpwstr>1;#Niet beoordeeld|a2f02964-ec86-4ced-8125-ad4b0dcb2ecf</vt:lpwstr>
  </property>
  <property fmtid="{D5CDD505-2E9C-101B-9397-08002B2CF9AE}" pid="4" name="TaxKeyword">
    <vt:lpwstr/>
  </property>
  <property fmtid="{D5CDD505-2E9C-101B-9397-08002B2CF9AE}" pid="5" name="Organisatieonderdeel">
    <vt:lpwstr>3;#Ruimte en Economie:Ingenieursbureau|9b904282-b3c0-464b-a9c1-c981b6016c99</vt:lpwstr>
  </property>
  <property fmtid="{D5CDD505-2E9C-101B-9397-08002B2CF9AE}" pid="6" name="Doelgroep">
    <vt:lpwstr/>
  </property>
  <property fmtid="{D5CDD505-2E9C-101B-9397-08002B2CF9AE}" pid="7" name="InformatieType">
    <vt:lpwstr/>
  </property>
  <property fmtid="{D5CDD505-2E9C-101B-9397-08002B2CF9AE}" pid="8" name="Inrichting">
    <vt:lpwstr>2;#KennisBasis:Kennisnetwerk:Vakgroep|cbe262ea-43e2-42ec-9207-e5c0d2c143cb</vt:lpwstr>
  </property>
  <property fmtid="{D5CDD505-2E9C-101B-9397-08002B2CF9AE}" pid="9" name="Projecttype">
    <vt:lpwstr/>
  </property>
  <property fmtid="{D5CDD505-2E9C-101B-9397-08002B2CF9AE}" pid="10" name="GerelateerdeOrganisatieonderdelen">
    <vt:lpwstr>3;#Ingenieursbureau|9b904282-b3c0-464b-a9c1-c981b6016c99</vt:lpwstr>
  </property>
  <property fmtid="{D5CDD505-2E9C-101B-9397-08002B2CF9AE}" pid="11" name="_dlc_DocIdItemGuid">
    <vt:lpwstr>251a5861-d9df-486e-ac29-56e92ea7eb33</vt:lpwstr>
  </property>
  <property fmtid="{D5CDD505-2E9C-101B-9397-08002B2CF9AE}" pid="12" name="MediaServiceImageTags">
    <vt:lpwstr/>
  </property>
  <property fmtid="{D5CDD505-2E9C-101B-9397-08002B2CF9AE}" pid="13" name="ic6e37279ca6428ea043fdf2094f842d">
    <vt:lpwstr/>
  </property>
  <property fmtid="{D5CDD505-2E9C-101B-9397-08002B2CF9AE}" pid="14" name="Projectfase">
    <vt:lpwstr/>
  </property>
  <property fmtid="{D5CDD505-2E9C-101B-9397-08002B2CF9AE}" pid="15" name="lcf76f155ced4ddcb4097134ff3c332f">
    <vt:lpwstr/>
  </property>
</Properties>
</file>